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8F7CE" w14:textId="77777777" w:rsidR="000A6A36" w:rsidRDefault="00F43776" w:rsidP="0042274D">
      <w:pPr>
        <w:pStyle w:val="Kop1-Ab"/>
        <w:numPr>
          <w:ilvl w:val="0"/>
          <w:numId w:val="0"/>
        </w:numPr>
        <w:ind w:left="360" w:hanging="360"/>
        <w:rPr>
          <w:rFonts w:cstheme="minorHAnsi"/>
          <w:b/>
          <w:bCs w:val="0"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Bijlage </w:t>
      </w:r>
      <w:r w:rsidR="001C3D9E">
        <w:rPr>
          <w:rFonts w:cstheme="minorHAnsi"/>
          <w:b/>
          <w:sz w:val="32"/>
          <w:szCs w:val="32"/>
        </w:rPr>
        <w:t>3</w:t>
      </w:r>
      <w:r>
        <w:rPr>
          <w:rFonts w:cstheme="minorHAnsi"/>
          <w:b/>
          <w:sz w:val="32"/>
          <w:szCs w:val="32"/>
        </w:rPr>
        <w:t xml:space="preserve"> - </w:t>
      </w:r>
      <w:r w:rsidR="00F446DD" w:rsidRPr="00F446DD">
        <w:rPr>
          <w:rFonts w:cstheme="minorHAnsi"/>
          <w:b/>
          <w:sz w:val="32"/>
          <w:szCs w:val="32"/>
        </w:rPr>
        <w:t>Verklaring van geen-Russische betrokkenheid</w:t>
      </w:r>
      <w:r w:rsidR="00976A13">
        <w:rPr>
          <w:rFonts w:cstheme="minorHAnsi"/>
          <w:b/>
          <w:sz w:val="32"/>
          <w:szCs w:val="32"/>
        </w:rPr>
        <w:t>;</w:t>
      </w:r>
      <w:r w:rsidR="005A393E">
        <w:rPr>
          <w:rFonts w:cstheme="minorHAnsi"/>
          <w:b/>
          <w:sz w:val="32"/>
          <w:szCs w:val="32"/>
        </w:rPr>
        <w:t xml:space="preserve"> </w:t>
      </w:r>
    </w:p>
    <w:p w14:paraId="6BBF2AD7" w14:textId="0759BC1B" w:rsidR="00F91A8A" w:rsidRPr="009A215E" w:rsidRDefault="00976A13" w:rsidP="00F446DD">
      <w:pPr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</w:pPr>
      <w:r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D</w:t>
      </w:r>
      <w:r w:rsidR="005A393E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oor Inschrijver </w:t>
      </w:r>
      <w:r w:rsidR="003D3094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in te dienen </w:t>
      </w:r>
      <w:r w:rsidR="005A393E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bij </w:t>
      </w:r>
      <w:r w:rsidR="00AE5195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de </w:t>
      </w:r>
      <w:r w:rsidR="005A393E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Europese aanbesteding</w:t>
      </w:r>
      <w:r w:rsidR="00AE5195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 </w:t>
      </w:r>
      <w:r w:rsidR="0016436D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aangaande</w:t>
      </w:r>
      <w:r w:rsidR="00AE5195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 xml:space="preserve"> </w:t>
      </w:r>
      <w:r w:rsidR="00502DCB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‘</w:t>
      </w:r>
      <w:r w:rsidR="001C3D9E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Verkeerstellingen</w:t>
      </w:r>
      <w:r w:rsidR="00502DCB" w:rsidRPr="009A215E">
        <w:rPr>
          <w:rFonts w:ascii="Trade Gothic LT Pro Cn" w:eastAsia="Times New Roman" w:hAnsi="Trade Gothic LT Pro Cn" w:cstheme="majorBidi"/>
          <w:bCs/>
          <w:color w:val="00B0F0"/>
          <w:sz w:val="32"/>
          <w:szCs w:val="28"/>
        </w:rPr>
        <w:t>’</w:t>
      </w:r>
    </w:p>
    <w:p w14:paraId="1FDB7BA9" w14:textId="77777777" w:rsidR="00F446DD" w:rsidRPr="00F446DD" w:rsidRDefault="00F446DD" w:rsidP="00F446DD">
      <w:pPr>
        <w:rPr>
          <w:rFonts w:cstheme="minorHAnsi"/>
          <w:sz w:val="24"/>
          <w:szCs w:val="24"/>
        </w:rPr>
      </w:pPr>
    </w:p>
    <w:p w14:paraId="4223B81E" w14:textId="10ED3591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>Hierbij verklaar</w:t>
      </w:r>
      <w:r w:rsidR="005A393E">
        <w:rPr>
          <w:rFonts w:asciiTheme="minorHAnsi" w:hAnsiTheme="minorHAnsi" w:cstheme="minorHAnsi"/>
          <w:color w:val="343434"/>
        </w:rPr>
        <w:t>t ondergetekende</w:t>
      </w:r>
      <w:r w:rsidRPr="00F309FC">
        <w:rPr>
          <w:rFonts w:asciiTheme="minorHAnsi" w:hAnsiTheme="minorHAnsi" w:cstheme="minorHAnsi"/>
          <w:color w:val="343434"/>
        </w:rPr>
        <w:t xml:space="preserve"> naar eer en geweten dat er geen sprake is van Russische betrokkenheid bij de uitvoering van </w:t>
      </w:r>
      <w:r w:rsidR="00B3112B">
        <w:rPr>
          <w:rFonts w:asciiTheme="minorHAnsi" w:hAnsiTheme="minorHAnsi" w:cstheme="minorHAnsi"/>
          <w:color w:val="343434"/>
        </w:rPr>
        <w:t xml:space="preserve">onderhavige </w:t>
      </w:r>
      <w:r w:rsidR="0016436D">
        <w:rPr>
          <w:rFonts w:asciiTheme="minorHAnsi" w:hAnsiTheme="minorHAnsi" w:cstheme="minorHAnsi"/>
          <w:color w:val="343434"/>
        </w:rPr>
        <w:t>Opdracht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AE5195">
        <w:rPr>
          <w:rFonts w:asciiTheme="minorHAnsi" w:hAnsiTheme="minorHAnsi" w:cstheme="minorHAnsi"/>
          <w:color w:val="343434"/>
        </w:rPr>
        <w:t xml:space="preserve">(die </w:t>
      </w:r>
      <w:r w:rsidRPr="00F309FC">
        <w:rPr>
          <w:rFonts w:asciiTheme="minorHAnsi" w:hAnsiTheme="minorHAnsi" w:cstheme="minorHAnsi"/>
          <w:color w:val="343434"/>
        </w:rPr>
        <w:t xml:space="preserve">de drempels van artikel 5 </w:t>
      </w:r>
      <w:proofErr w:type="spellStart"/>
      <w:r w:rsidRPr="00F309FC">
        <w:rPr>
          <w:rFonts w:asciiTheme="minorHAnsi" w:hAnsiTheme="minorHAnsi" w:cstheme="minorHAnsi"/>
          <w:color w:val="343434"/>
        </w:rPr>
        <w:t>duodecies</w:t>
      </w:r>
      <w:proofErr w:type="spellEnd"/>
      <w:r w:rsidRPr="00F309FC">
        <w:rPr>
          <w:rFonts w:asciiTheme="minorHAnsi" w:hAnsiTheme="minorHAnsi" w:cstheme="minorHAnsi"/>
          <w:color w:val="343434"/>
        </w:rPr>
        <w:t xml:space="preserve"> van EU Verordening (EU) 833/2014 van 31 juli 2014</w:t>
      </w:r>
      <w:r w:rsidR="00396DD0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betreffende de beperkende maatregelen naar aanleiding van de acties van Rusland die de situatie in Oekraïne destabiliseren, zoals gewijzigd bij Verordening 2022/578 van 8 april 2022</w:t>
      </w:r>
      <w:r w:rsidR="00AE5195">
        <w:rPr>
          <w:rFonts w:asciiTheme="minorHAnsi" w:hAnsiTheme="minorHAnsi" w:cstheme="minorHAnsi"/>
          <w:color w:val="343434"/>
        </w:rPr>
        <w:t>,</w:t>
      </w:r>
      <w:r w:rsidRPr="00F309FC">
        <w:rPr>
          <w:rFonts w:asciiTheme="minorHAnsi" w:hAnsiTheme="minorHAnsi" w:cstheme="minorHAnsi"/>
          <w:color w:val="343434"/>
        </w:rPr>
        <w:t xml:space="preserve"> overschrijdt</w:t>
      </w:r>
      <w:r w:rsidR="0016436D">
        <w:rPr>
          <w:rFonts w:asciiTheme="minorHAnsi" w:hAnsiTheme="minorHAnsi" w:cstheme="minorHAnsi"/>
          <w:color w:val="343434"/>
        </w:rPr>
        <w:t>)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6F5B39C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19C564B0" w14:textId="77777777" w:rsidR="00F446DD" w:rsidRPr="00F309FC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>
        <w:rPr>
          <w:rFonts w:asciiTheme="minorHAnsi" w:hAnsiTheme="minorHAnsi" w:cstheme="minorHAnsi"/>
          <w:color w:val="343434"/>
        </w:rPr>
        <w:t>Ondertekende</w:t>
      </w:r>
      <w:r w:rsidR="00F446DD" w:rsidRPr="00F309FC">
        <w:rPr>
          <w:rFonts w:asciiTheme="minorHAnsi" w:hAnsiTheme="minorHAnsi" w:cstheme="minorHAnsi"/>
          <w:color w:val="343434"/>
        </w:rPr>
        <w:t xml:space="preserve"> verklaar</w:t>
      </w:r>
      <w:r>
        <w:rPr>
          <w:rFonts w:asciiTheme="minorHAnsi" w:hAnsiTheme="minorHAnsi" w:cstheme="minorHAnsi"/>
          <w:color w:val="343434"/>
        </w:rPr>
        <w:t>t</w:t>
      </w:r>
      <w:r w:rsidR="00F446DD" w:rsidRPr="00F309FC">
        <w:rPr>
          <w:rFonts w:asciiTheme="minorHAnsi" w:hAnsiTheme="minorHAnsi" w:cstheme="minorHAnsi"/>
          <w:color w:val="343434"/>
        </w:rPr>
        <w:t xml:space="preserve"> in het bijzonder dat:</w:t>
      </w:r>
    </w:p>
    <w:p w14:paraId="44B4671D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a) </w:t>
      </w:r>
      <w:r w:rsidR="00C62929">
        <w:rPr>
          <w:rFonts w:asciiTheme="minorHAnsi" w:hAnsiTheme="minorHAnsi" w:cstheme="minorHAnsi"/>
          <w:color w:val="343434"/>
        </w:rPr>
        <w:t>de organisatie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976A13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976A13" w:rsidRPr="00F309FC">
        <w:rPr>
          <w:rFonts w:asciiTheme="minorHAnsi" w:hAnsiTheme="minorHAnsi" w:cstheme="minorHAnsi"/>
          <w:color w:val="343434"/>
        </w:rPr>
        <w:t xml:space="preserve"> de </w:t>
      </w:r>
      <w:r w:rsidR="00976A13">
        <w:rPr>
          <w:rFonts w:asciiTheme="minorHAnsi" w:hAnsiTheme="minorHAnsi" w:cstheme="minorHAnsi"/>
          <w:color w:val="343434"/>
        </w:rPr>
        <w:t>onderdelen</w:t>
      </w:r>
      <w:r w:rsidR="00976A13" w:rsidRPr="00F309FC">
        <w:rPr>
          <w:rFonts w:asciiTheme="minorHAnsi" w:hAnsiTheme="minorHAnsi" w:cstheme="minorHAnsi"/>
          <w:color w:val="343434"/>
        </w:rPr>
        <w:t xml:space="preserve"> van </w:t>
      </w:r>
      <w:r w:rsidR="00976A13">
        <w:rPr>
          <w:rFonts w:asciiTheme="minorHAnsi" w:hAnsiTheme="minorHAnsi" w:cstheme="minorHAnsi"/>
          <w:color w:val="343434"/>
        </w:rPr>
        <w:t>een eventueel betrokken</w:t>
      </w:r>
      <w:r w:rsidR="00976A13" w:rsidRPr="00F309FC">
        <w:rPr>
          <w:rFonts w:asciiTheme="minorHAnsi" w:hAnsiTheme="minorHAnsi" w:cstheme="minorHAnsi"/>
          <w:color w:val="343434"/>
        </w:rPr>
        <w:t xml:space="preserve"> consortium)</w:t>
      </w:r>
      <w:r w:rsidR="00976A13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4B58CA">
        <w:rPr>
          <w:rFonts w:asciiTheme="minorHAnsi" w:hAnsiTheme="minorHAnsi" w:cstheme="minorHAnsi"/>
          <w:color w:val="343434"/>
        </w:rPr>
        <w:t xml:space="preserve">door ondergetekende 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4B58CA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>een</w:t>
      </w:r>
      <w:r w:rsidRPr="00F309FC">
        <w:rPr>
          <w:rFonts w:asciiTheme="minorHAnsi" w:hAnsiTheme="minorHAnsi" w:cstheme="minorHAnsi"/>
          <w:color w:val="343434"/>
        </w:rPr>
        <w:t xml:space="preserve"> (rechts)perso</w:t>
      </w:r>
      <w:r w:rsidR="00CF7BE8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>n)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CF7BE8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die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geen </w:t>
      </w:r>
      <w:r w:rsidRPr="0051511D">
        <w:rPr>
          <w:rFonts w:asciiTheme="minorHAnsi" w:hAnsiTheme="minorHAnsi" w:cstheme="minorHAnsi"/>
          <w:color w:val="343434"/>
          <w:u w:val="single"/>
        </w:rPr>
        <w:t>Russische nationaliteit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>
        <w:rPr>
          <w:rFonts w:asciiTheme="minorHAnsi" w:hAnsiTheme="minorHAnsi" w:cstheme="minorHAnsi"/>
          <w:color w:val="343434"/>
        </w:rPr>
        <w:t xml:space="preserve">heeft </w:t>
      </w:r>
      <w:r w:rsidRPr="00F309FC">
        <w:rPr>
          <w:rFonts w:asciiTheme="minorHAnsi" w:hAnsiTheme="minorHAnsi" w:cstheme="minorHAnsi"/>
          <w:color w:val="343434"/>
        </w:rPr>
        <w:t>en</w:t>
      </w:r>
      <w:r w:rsidR="00CF7BE8">
        <w:rPr>
          <w:rFonts w:asciiTheme="minorHAnsi" w:hAnsiTheme="minorHAnsi" w:cstheme="minorHAnsi"/>
          <w:color w:val="343434"/>
        </w:rPr>
        <w:t>/of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70D69" w:rsidRPr="00770D69">
        <w:rPr>
          <w:rFonts w:asciiTheme="minorHAnsi" w:hAnsiTheme="minorHAnsi" w:cstheme="minorHAnsi"/>
          <w:color w:val="343434"/>
          <w:u w:val="single"/>
        </w:rPr>
        <w:t xml:space="preserve">niet in </w:t>
      </w:r>
      <w:r w:rsidR="00CF7BE8" w:rsidRPr="0051511D">
        <w:rPr>
          <w:rFonts w:asciiTheme="minorHAnsi" w:hAnsiTheme="minorHAnsi" w:cstheme="minorHAnsi"/>
          <w:color w:val="343434"/>
          <w:u w:val="single"/>
        </w:rPr>
        <w:t xml:space="preserve">Rusland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gevestigd </w:t>
      </w:r>
      <w:r w:rsidR="00CF7BE8">
        <w:rPr>
          <w:rFonts w:asciiTheme="minorHAnsi" w:hAnsiTheme="minorHAnsi" w:cstheme="minorHAnsi"/>
          <w:color w:val="343434"/>
          <w:u w:val="single"/>
        </w:rPr>
        <w:t>is</w:t>
      </w:r>
      <w:r w:rsidR="00420759">
        <w:rPr>
          <w:rFonts w:asciiTheme="minorHAnsi" w:hAnsiTheme="minorHAnsi" w:cstheme="minorHAnsi"/>
          <w:color w:val="343434"/>
        </w:rPr>
        <w:t>;</w:t>
      </w:r>
    </w:p>
    <w:p w14:paraId="57E49FB2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78CF598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b)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="00420759" w:rsidRPr="00F309FC">
        <w:rPr>
          <w:rFonts w:asciiTheme="minorHAnsi" w:hAnsiTheme="minorHAnsi" w:cstheme="minorHAnsi"/>
          <w:color w:val="343434"/>
        </w:rPr>
        <w:t>(</w:t>
      </w:r>
      <w:r w:rsidR="00831394">
        <w:rPr>
          <w:rFonts w:asciiTheme="minorHAnsi" w:hAnsiTheme="minorHAnsi" w:cstheme="minorHAnsi"/>
          <w:color w:val="343434"/>
        </w:rPr>
        <w:t>inclusief</w:t>
      </w:r>
      <w:r w:rsidR="00420759" w:rsidRPr="00F309FC">
        <w:rPr>
          <w:rFonts w:asciiTheme="minorHAnsi" w:hAnsiTheme="minorHAnsi" w:cstheme="minorHAnsi"/>
          <w:color w:val="343434"/>
        </w:rPr>
        <w:t xml:space="preserve"> de </w:t>
      </w:r>
      <w:r w:rsidR="00420759">
        <w:rPr>
          <w:rFonts w:asciiTheme="minorHAnsi" w:hAnsiTheme="minorHAnsi" w:cstheme="minorHAnsi"/>
          <w:color w:val="343434"/>
        </w:rPr>
        <w:t>onderdelen</w:t>
      </w:r>
      <w:r w:rsidR="00420759" w:rsidRPr="00F309FC">
        <w:rPr>
          <w:rFonts w:asciiTheme="minorHAnsi" w:hAnsiTheme="minorHAnsi" w:cstheme="minorHAnsi"/>
          <w:color w:val="343434"/>
        </w:rPr>
        <w:t xml:space="preserve"> van </w:t>
      </w:r>
      <w:r w:rsidR="00420759">
        <w:rPr>
          <w:rFonts w:asciiTheme="minorHAnsi" w:hAnsiTheme="minorHAnsi" w:cstheme="minorHAnsi"/>
          <w:color w:val="343434"/>
        </w:rPr>
        <w:t>een eventueel betrokken</w:t>
      </w:r>
      <w:r w:rsidR="00420759" w:rsidRPr="00F309FC">
        <w:rPr>
          <w:rFonts w:asciiTheme="minorHAnsi" w:hAnsiTheme="minorHAnsi" w:cstheme="minorHAnsi"/>
          <w:color w:val="343434"/>
        </w:rPr>
        <w:t xml:space="preserve"> consortium)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C62929">
        <w:rPr>
          <w:rFonts w:asciiTheme="minorHAnsi" w:hAnsiTheme="minorHAnsi" w:cstheme="minorHAnsi"/>
          <w:color w:val="343434"/>
        </w:rPr>
        <w:t xml:space="preserve">door </w:t>
      </w:r>
      <w:r w:rsidR="004B58CA">
        <w:rPr>
          <w:rFonts w:asciiTheme="minorHAnsi" w:hAnsiTheme="minorHAnsi" w:cstheme="minorHAnsi"/>
          <w:color w:val="343434"/>
        </w:rPr>
        <w:t xml:space="preserve">ondergetekende </w:t>
      </w:r>
      <w:r w:rsidR="00C62929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C62929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 xml:space="preserve">een </w:t>
      </w:r>
      <w:r w:rsidR="00C62929">
        <w:rPr>
          <w:rFonts w:asciiTheme="minorHAnsi" w:hAnsiTheme="minorHAnsi" w:cstheme="minorHAnsi"/>
          <w:color w:val="343434"/>
        </w:rPr>
        <w:t>(</w:t>
      </w:r>
      <w:r w:rsidRPr="00F309FC">
        <w:rPr>
          <w:rFonts w:asciiTheme="minorHAnsi" w:hAnsiTheme="minorHAnsi" w:cstheme="minorHAnsi"/>
          <w:color w:val="343434"/>
        </w:rPr>
        <w:t>recht</w:t>
      </w:r>
      <w:r w:rsidR="00C62929">
        <w:rPr>
          <w:rFonts w:asciiTheme="minorHAnsi" w:hAnsiTheme="minorHAnsi" w:cstheme="minorHAnsi"/>
          <w:color w:val="343434"/>
        </w:rPr>
        <w:t>s)</w:t>
      </w:r>
      <w:r w:rsidRPr="00F309FC">
        <w:rPr>
          <w:rFonts w:asciiTheme="minorHAnsi" w:hAnsiTheme="minorHAnsi" w:cstheme="minorHAnsi"/>
          <w:color w:val="343434"/>
        </w:rPr>
        <w:t>perso</w:t>
      </w:r>
      <w:r w:rsidR="003747B2">
        <w:rPr>
          <w:rFonts w:asciiTheme="minorHAnsi" w:hAnsiTheme="minorHAnsi" w:cstheme="minorHAnsi"/>
          <w:color w:val="343434"/>
        </w:rPr>
        <w:t>o</w:t>
      </w:r>
      <w:r w:rsidRPr="00F309FC">
        <w:rPr>
          <w:rFonts w:asciiTheme="minorHAnsi" w:hAnsiTheme="minorHAnsi" w:cstheme="minorHAnsi"/>
          <w:color w:val="343434"/>
        </w:rPr>
        <w:t>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3747B2">
        <w:rPr>
          <w:rFonts w:asciiTheme="minorHAnsi" w:hAnsiTheme="minorHAnsi" w:cstheme="minorHAnsi"/>
          <w:color w:val="343434"/>
        </w:rPr>
        <w:t>is</w:t>
      </w:r>
      <w:r w:rsidR="0051511D">
        <w:rPr>
          <w:rFonts w:asciiTheme="minorHAnsi" w:hAnsiTheme="minorHAnsi" w:cstheme="minorHAnsi"/>
          <w:color w:val="343434"/>
        </w:rPr>
        <w:t>,</w:t>
      </w:r>
      <w:r w:rsidR="00420759" w:rsidRPr="00F309FC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die</w:t>
      </w:r>
      <w:r w:rsidR="0051511D">
        <w:rPr>
          <w:rFonts w:asciiTheme="minorHAnsi" w:hAnsiTheme="minorHAnsi" w:cstheme="minorHAnsi"/>
          <w:color w:val="343434"/>
        </w:rPr>
        <w:t xml:space="preserve"> </w:t>
      </w:r>
      <w:r w:rsidR="0051511D" w:rsidRPr="0051511D">
        <w:rPr>
          <w:rFonts w:asciiTheme="minorHAnsi" w:hAnsiTheme="minorHAnsi" w:cstheme="minorHAnsi"/>
          <w:color w:val="343434"/>
          <w:u w:val="single"/>
        </w:rPr>
        <w:t>niet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voor meer dan 50% eigendom </w:t>
      </w:r>
      <w:r w:rsidR="0040782B">
        <w:rPr>
          <w:rFonts w:asciiTheme="minorHAnsi" w:hAnsiTheme="minorHAnsi" w:cstheme="minorHAnsi"/>
          <w:color w:val="343434"/>
          <w:u w:val="single"/>
        </w:rPr>
        <w:t>is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 van een </w:t>
      </w:r>
      <w:r w:rsidR="00CF7BE8" w:rsidRPr="00CF7BE8">
        <w:rPr>
          <w:rFonts w:asciiTheme="minorHAnsi" w:hAnsiTheme="minorHAnsi" w:cstheme="minorHAnsi"/>
          <w:color w:val="343434"/>
          <w:u w:val="single"/>
        </w:rPr>
        <w:t>(rechts)persoon</w:t>
      </w:r>
      <w:r w:rsidR="00CF7BE8">
        <w:rPr>
          <w:rFonts w:asciiTheme="minorHAnsi" w:hAnsiTheme="minorHAnsi" w:cstheme="minorHAnsi"/>
          <w:color w:val="343434"/>
        </w:rPr>
        <w:t xml:space="preserve"> </w:t>
      </w:r>
      <w:r w:rsidRPr="00F309FC">
        <w:rPr>
          <w:rFonts w:asciiTheme="minorHAnsi" w:hAnsiTheme="minorHAnsi" w:cstheme="minorHAnsi"/>
          <w:color w:val="343434"/>
        </w:rPr>
        <w:t>zoals onder a) genoemd; </w:t>
      </w:r>
    </w:p>
    <w:p w14:paraId="45AACFDC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4F504C3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c)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3747B2">
        <w:rPr>
          <w:rFonts w:asciiTheme="minorHAnsi" w:hAnsiTheme="minorHAnsi" w:cstheme="minorHAnsi"/>
          <w:color w:val="343434"/>
        </w:rPr>
        <w:t>en/of</w:t>
      </w:r>
      <w:r w:rsidRPr="00F309FC">
        <w:rPr>
          <w:rFonts w:asciiTheme="minorHAnsi" w:hAnsiTheme="minorHAnsi" w:cstheme="minorHAnsi"/>
          <w:color w:val="343434"/>
        </w:rPr>
        <w:t xml:space="preserve"> de </w:t>
      </w:r>
      <w:r w:rsidR="00C62929">
        <w:rPr>
          <w:rFonts w:asciiTheme="minorHAnsi" w:hAnsiTheme="minorHAnsi" w:cstheme="minorHAnsi"/>
          <w:color w:val="343434"/>
        </w:rPr>
        <w:t xml:space="preserve">organisatie </w:t>
      </w:r>
      <w:r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C62929">
        <w:rPr>
          <w:rFonts w:asciiTheme="minorHAnsi" w:hAnsiTheme="minorHAnsi" w:cstheme="minorHAnsi"/>
          <w:color w:val="343434"/>
        </w:rPr>
        <w:t>ondergetekende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Pr="00F309FC">
        <w:rPr>
          <w:rFonts w:asciiTheme="minorHAnsi" w:hAnsiTheme="minorHAnsi" w:cstheme="minorHAnsi"/>
          <w:color w:val="343434"/>
        </w:rPr>
        <w:t xml:space="preserve"> een (rechts)persoon</w:t>
      </w:r>
      <w:r w:rsidR="00AB7BF2">
        <w:rPr>
          <w:rFonts w:asciiTheme="minorHAnsi" w:hAnsiTheme="minorHAnsi" w:cstheme="minorHAnsi"/>
          <w:color w:val="343434"/>
        </w:rPr>
        <w:t xml:space="preserve"> </w:t>
      </w:r>
      <w:r w:rsidR="00CF7BE8" w:rsidRPr="00F309FC">
        <w:rPr>
          <w:rFonts w:asciiTheme="minorHAnsi" w:hAnsiTheme="minorHAnsi" w:cstheme="minorHAnsi"/>
          <w:color w:val="343434"/>
        </w:rPr>
        <w:t>(natuurlijke perso</w:t>
      </w:r>
      <w:r w:rsidR="00CF7BE8">
        <w:rPr>
          <w:rFonts w:asciiTheme="minorHAnsi" w:hAnsiTheme="minorHAnsi" w:cstheme="minorHAnsi"/>
          <w:color w:val="343434"/>
        </w:rPr>
        <w:t>o</w:t>
      </w:r>
      <w:r w:rsidR="00CF7BE8" w:rsidRPr="00F309FC">
        <w:rPr>
          <w:rFonts w:asciiTheme="minorHAnsi" w:hAnsiTheme="minorHAnsi" w:cstheme="minorHAnsi"/>
          <w:color w:val="343434"/>
        </w:rPr>
        <w:t>n, bedrij</w:t>
      </w:r>
      <w:r w:rsidR="00CF7BE8">
        <w:rPr>
          <w:rFonts w:asciiTheme="minorHAnsi" w:hAnsiTheme="minorHAnsi" w:cstheme="minorHAnsi"/>
          <w:color w:val="343434"/>
        </w:rPr>
        <w:t>f</w:t>
      </w:r>
      <w:r w:rsidR="00CF7BE8" w:rsidRPr="00F309FC">
        <w:rPr>
          <w:rFonts w:asciiTheme="minorHAnsi" w:hAnsiTheme="minorHAnsi" w:cstheme="minorHAnsi"/>
          <w:color w:val="343434"/>
        </w:rPr>
        <w:t>, entiteit of orga</w:t>
      </w:r>
      <w:r w:rsidR="00CF7BE8">
        <w:rPr>
          <w:rFonts w:asciiTheme="minorHAnsi" w:hAnsiTheme="minorHAnsi" w:cstheme="minorHAnsi"/>
          <w:color w:val="343434"/>
        </w:rPr>
        <w:t>a</w:t>
      </w:r>
      <w:r w:rsidR="00CF7BE8" w:rsidRPr="00F309FC">
        <w:rPr>
          <w:rFonts w:asciiTheme="minorHAnsi" w:hAnsiTheme="minorHAnsi" w:cstheme="minorHAnsi"/>
          <w:color w:val="343434"/>
        </w:rPr>
        <w:t xml:space="preserve">n) </w:t>
      </w:r>
      <w:r w:rsidR="00AB7BF2">
        <w:rPr>
          <w:rFonts w:asciiTheme="minorHAnsi" w:hAnsiTheme="minorHAnsi" w:cstheme="minorHAnsi"/>
          <w:color w:val="343434"/>
        </w:rPr>
        <w:t>is</w:t>
      </w:r>
      <w:r w:rsidRPr="00F309FC">
        <w:rPr>
          <w:rFonts w:asciiTheme="minorHAnsi" w:hAnsiTheme="minorHAnsi" w:cstheme="minorHAnsi"/>
          <w:color w:val="343434"/>
        </w:rPr>
        <w:t xml:space="preserve">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die </w:t>
      </w:r>
      <w:r w:rsidR="003747B2">
        <w:rPr>
          <w:rFonts w:asciiTheme="minorHAnsi" w:hAnsiTheme="minorHAnsi" w:cstheme="minorHAnsi"/>
          <w:color w:val="343434"/>
          <w:u w:val="single"/>
        </w:rPr>
        <w:t xml:space="preserve">niet </w:t>
      </w:r>
      <w:r w:rsidRPr="0051511D">
        <w:rPr>
          <w:rFonts w:asciiTheme="minorHAnsi" w:hAnsiTheme="minorHAnsi" w:cstheme="minorHAnsi"/>
          <w:color w:val="343434"/>
          <w:u w:val="single"/>
        </w:rPr>
        <w:t xml:space="preserve">handelt in belang </w:t>
      </w:r>
      <w:r w:rsidR="004D41FC">
        <w:rPr>
          <w:rFonts w:asciiTheme="minorHAnsi" w:hAnsiTheme="minorHAnsi" w:cstheme="minorHAnsi"/>
          <w:color w:val="343434"/>
          <w:u w:val="single"/>
        </w:rPr>
        <w:t>en/</w:t>
      </w:r>
      <w:r w:rsidRPr="0051511D">
        <w:rPr>
          <w:rFonts w:asciiTheme="minorHAnsi" w:hAnsiTheme="minorHAnsi" w:cstheme="minorHAnsi"/>
          <w:color w:val="343434"/>
          <w:u w:val="single"/>
        </w:rPr>
        <w:t>of op aanwijzing van een partij</w:t>
      </w:r>
      <w:r w:rsidRPr="00F309FC">
        <w:rPr>
          <w:rFonts w:asciiTheme="minorHAnsi" w:hAnsiTheme="minorHAnsi" w:cstheme="minorHAnsi"/>
          <w:color w:val="343434"/>
        </w:rPr>
        <w:t>, zoals bedoeld onder a) en b);</w:t>
      </w:r>
    </w:p>
    <w:p w14:paraId="06C47E84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3B3640FB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  <w:r w:rsidRPr="00F309FC">
        <w:rPr>
          <w:rFonts w:asciiTheme="minorHAnsi" w:hAnsiTheme="minorHAnsi" w:cstheme="minorHAnsi"/>
          <w:color w:val="343434"/>
        </w:rPr>
        <w:t xml:space="preserve">d) er </w:t>
      </w:r>
      <w:r w:rsidR="00722857" w:rsidRPr="00F309FC">
        <w:rPr>
          <w:rFonts w:asciiTheme="minorHAnsi" w:hAnsiTheme="minorHAnsi" w:cstheme="minorHAnsi"/>
          <w:color w:val="343434"/>
        </w:rPr>
        <w:t xml:space="preserve">door de </w:t>
      </w:r>
      <w:r w:rsidR="00722857">
        <w:rPr>
          <w:rFonts w:asciiTheme="minorHAnsi" w:hAnsiTheme="minorHAnsi" w:cstheme="minorHAnsi"/>
          <w:color w:val="343434"/>
        </w:rPr>
        <w:t xml:space="preserve">organisatie </w:t>
      </w:r>
      <w:r w:rsidR="00722857" w:rsidRPr="00F309FC">
        <w:rPr>
          <w:rFonts w:asciiTheme="minorHAnsi" w:hAnsiTheme="minorHAnsi" w:cstheme="minorHAnsi"/>
          <w:color w:val="343434"/>
        </w:rPr>
        <w:t xml:space="preserve">die </w:t>
      </w:r>
      <w:r w:rsidR="007502F2">
        <w:rPr>
          <w:rFonts w:asciiTheme="minorHAnsi" w:hAnsiTheme="minorHAnsi" w:cstheme="minorHAnsi"/>
          <w:color w:val="343434"/>
        </w:rPr>
        <w:t xml:space="preserve">door </w:t>
      </w:r>
      <w:r w:rsidR="00722857">
        <w:rPr>
          <w:rFonts w:asciiTheme="minorHAnsi" w:hAnsiTheme="minorHAnsi" w:cstheme="minorHAnsi"/>
          <w:color w:val="343434"/>
        </w:rPr>
        <w:t>ondergetekende</w:t>
      </w:r>
      <w:r w:rsidR="00722857" w:rsidRPr="00F309FC">
        <w:rPr>
          <w:rFonts w:asciiTheme="minorHAnsi" w:hAnsiTheme="minorHAnsi" w:cstheme="minorHAnsi"/>
          <w:color w:val="343434"/>
        </w:rPr>
        <w:t xml:space="preserve"> </w:t>
      </w:r>
      <w:r w:rsidR="007502F2">
        <w:rPr>
          <w:rFonts w:asciiTheme="minorHAnsi" w:hAnsiTheme="minorHAnsi" w:cstheme="minorHAnsi"/>
          <w:color w:val="343434"/>
        </w:rPr>
        <w:t xml:space="preserve">wordt </w:t>
      </w:r>
      <w:r w:rsidR="00722857" w:rsidRPr="00F309FC">
        <w:rPr>
          <w:rFonts w:asciiTheme="minorHAnsi" w:hAnsiTheme="minorHAnsi" w:cstheme="minorHAnsi"/>
          <w:color w:val="343434"/>
        </w:rPr>
        <w:t>vertegenwoordig</w:t>
      </w:r>
      <w:r w:rsidR="007502F2">
        <w:rPr>
          <w:rFonts w:asciiTheme="minorHAnsi" w:hAnsiTheme="minorHAnsi" w:cstheme="minorHAnsi"/>
          <w:color w:val="343434"/>
        </w:rPr>
        <w:t>d</w:t>
      </w:r>
      <w:r w:rsidR="00722857">
        <w:rPr>
          <w:rFonts w:asciiTheme="minorHAnsi" w:hAnsiTheme="minorHAnsi" w:cstheme="minorHAnsi"/>
          <w:color w:val="343434"/>
        </w:rPr>
        <w:t xml:space="preserve"> </w:t>
      </w:r>
      <w:r w:rsidR="0051511D">
        <w:rPr>
          <w:rFonts w:asciiTheme="minorHAnsi" w:hAnsiTheme="minorHAnsi" w:cstheme="minorHAnsi"/>
          <w:color w:val="343434"/>
        </w:rPr>
        <w:t xml:space="preserve">voor de uitvoering van deze overeenkomst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geen onderaannemers, leveranciers of ondernemingen die een aandeel hebben van meer dan 10% van de contractwaarde </w:t>
      </w:r>
      <w:r w:rsidR="00722857" w:rsidRPr="007502F2">
        <w:rPr>
          <w:rFonts w:asciiTheme="minorHAnsi" w:hAnsiTheme="minorHAnsi" w:cstheme="minorHAnsi"/>
          <w:color w:val="343434"/>
          <w:u w:val="single"/>
        </w:rPr>
        <w:t xml:space="preserve">worden ingeroepen </w:t>
      </w:r>
      <w:r w:rsidRPr="007502F2">
        <w:rPr>
          <w:rFonts w:asciiTheme="minorHAnsi" w:hAnsiTheme="minorHAnsi" w:cstheme="minorHAnsi"/>
          <w:color w:val="343434"/>
          <w:u w:val="single"/>
        </w:rPr>
        <w:t xml:space="preserve">waarbij </w:t>
      </w:r>
      <w:r w:rsidR="00420759" w:rsidRPr="007502F2">
        <w:rPr>
          <w:rFonts w:asciiTheme="minorHAnsi" w:hAnsiTheme="minorHAnsi" w:cstheme="minorHAnsi"/>
          <w:color w:val="343434"/>
          <w:u w:val="single"/>
        </w:rPr>
        <w:t xml:space="preserve">zich </w:t>
      </w:r>
      <w:r w:rsidRPr="007502F2">
        <w:rPr>
          <w:rFonts w:asciiTheme="minorHAnsi" w:hAnsiTheme="minorHAnsi" w:cstheme="minorHAnsi"/>
          <w:color w:val="343434"/>
          <w:u w:val="single"/>
        </w:rPr>
        <w:t>een situatie als onder a) t/m c) voordoet</w:t>
      </w:r>
      <w:r w:rsidRPr="00F309FC">
        <w:rPr>
          <w:rFonts w:asciiTheme="minorHAnsi" w:hAnsiTheme="minorHAnsi" w:cstheme="minorHAnsi"/>
          <w:color w:val="343434"/>
        </w:rPr>
        <w:t>.</w:t>
      </w:r>
    </w:p>
    <w:p w14:paraId="2B67AB69" w14:textId="77777777" w:rsidR="00F446DD" w:rsidRPr="00F309FC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</w:rPr>
      </w:pPr>
    </w:p>
    <w:p w14:paraId="4327A6E6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Aldus naar waarheid ondertekend op  d.d. …………………………… (datum), te </w:t>
      </w:r>
    </w:p>
    <w:p w14:paraId="633A9188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8EDEF4A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……………….…………………………. (plaats),</w:t>
      </w:r>
    </w:p>
    <w:p w14:paraId="3B01BE67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4CF24B0F" w14:textId="77777777" w:rsidR="00F864B5" w:rsidRP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06366FE5" w14:textId="77777777" w:rsidR="00F309FC" w:rsidRDefault="00F864B5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door ………………………………………………………… (naam tekenbevoegde functionaris)</w:t>
      </w:r>
    </w:p>
    <w:p w14:paraId="716F57D0" w14:textId="77777777" w:rsidR="00F309FC" w:rsidRDefault="00F309FC" w:rsidP="00F864B5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788CC88" w14:textId="77777777" w:rsidR="00F309FC" w:rsidRDefault="00F864B5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 xml:space="preserve">in de functie van …………………………………………………….. </w:t>
      </w:r>
    </w:p>
    <w:p w14:paraId="361B74EB" w14:textId="77777777" w:rsid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</w:p>
    <w:p w14:paraId="56612A58" w14:textId="77777777" w:rsidR="00F864B5" w:rsidRPr="00F309FC" w:rsidRDefault="00F309FC" w:rsidP="00F309FC">
      <w:pPr>
        <w:tabs>
          <w:tab w:val="left" w:pos="0"/>
        </w:tabs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bij </w:t>
      </w:r>
      <w:r w:rsidR="00F864B5" w:rsidRPr="00F309FC">
        <w:rPr>
          <w:rFonts w:ascii="Calibri" w:hAnsi="Calibri"/>
          <w:sz w:val="24"/>
          <w:szCs w:val="24"/>
        </w:rPr>
        <w:t>……………………………………………</w:t>
      </w:r>
      <w:r>
        <w:rPr>
          <w:rFonts w:ascii="Calibri" w:hAnsi="Calibri"/>
          <w:sz w:val="24"/>
          <w:szCs w:val="24"/>
        </w:rPr>
        <w:t>(</w:t>
      </w:r>
      <w:r w:rsidR="00F864B5" w:rsidRPr="00F309FC">
        <w:rPr>
          <w:rFonts w:ascii="Calibri" w:hAnsi="Calibri"/>
          <w:sz w:val="24"/>
          <w:szCs w:val="24"/>
        </w:rPr>
        <w:t>organisatie/bedrijf)</w:t>
      </w:r>
      <w:r w:rsidR="00C3093A">
        <w:rPr>
          <w:rFonts w:ascii="Calibri" w:hAnsi="Calibri"/>
          <w:sz w:val="24"/>
          <w:szCs w:val="24"/>
        </w:rPr>
        <w:t>,</w:t>
      </w:r>
      <w:r w:rsidR="00F864B5" w:rsidRPr="00F309FC">
        <w:rPr>
          <w:rFonts w:ascii="Calibri" w:hAnsi="Calibri"/>
          <w:sz w:val="24"/>
          <w:szCs w:val="24"/>
        </w:rPr>
        <w:t xml:space="preserve"> </w:t>
      </w:r>
    </w:p>
    <w:p w14:paraId="68A25D0A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37D8382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7CEE0840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52BF7D47" w14:textId="77777777" w:rsidR="00F864B5" w:rsidRPr="00F309FC" w:rsidRDefault="00F864B5" w:rsidP="00F864B5">
      <w:pPr>
        <w:tabs>
          <w:tab w:val="left" w:pos="284"/>
        </w:tabs>
        <w:rPr>
          <w:rFonts w:ascii="Calibri" w:hAnsi="Calibri"/>
          <w:sz w:val="24"/>
          <w:szCs w:val="24"/>
        </w:rPr>
      </w:pPr>
    </w:p>
    <w:p w14:paraId="1735FAB7" w14:textId="77777777" w:rsidR="00F864B5" w:rsidRPr="00F309FC" w:rsidRDefault="00F864B5" w:rsidP="00C3093A">
      <w:pPr>
        <w:tabs>
          <w:tab w:val="left" w:pos="284"/>
        </w:tabs>
        <w:rPr>
          <w:rFonts w:ascii="Calibri" w:hAnsi="Calibri"/>
          <w:sz w:val="24"/>
          <w:szCs w:val="24"/>
        </w:rPr>
      </w:pPr>
      <w:r w:rsidRPr="00F309FC">
        <w:rPr>
          <w:rFonts w:ascii="Calibri" w:hAnsi="Calibri"/>
          <w:sz w:val="24"/>
          <w:szCs w:val="24"/>
        </w:rPr>
        <w:t>………………………………………………………………….. (handtekening)</w:t>
      </w:r>
    </w:p>
    <w:p w14:paraId="0CE003DE" w14:textId="77777777" w:rsidR="00F446DD" w:rsidRPr="00F446DD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</w:rPr>
      </w:pPr>
    </w:p>
    <w:sectPr w:rsidR="00F446DD" w:rsidRPr="00F446D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57F2" w14:textId="77777777" w:rsidR="007138F1" w:rsidRDefault="007138F1" w:rsidP="00F91A8A">
      <w:pPr>
        <w:spacing w:line="240" w:lineRule="auto"/>
      </w:pPr>
      <w:r>
        <w:separator/>
      </w:r>
    </w:p>
  </w:endnote>
  <w:endnote w:type="continuationSeparator" w:id="0">
    <w:p w14:paraId="6AE4FA5E" w14:textId="77777777" w:rsidR="007138F1" w:rsidRDefault="007138F1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Pro Cn">
    <w:altName w:val="Calibri"/>
    <w:panose1 w:val="00000000000000000000"/>
    <w:charset w:val="00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9AAF" w14:textId="2FCEC3F6" w:rsidR="00F91A8A" w:rsidRPr="00BF4A0F" w:rsidRDefault="00ED79C9">
    <w:pPr>
      <w:pStyle w:val="Voettekst"/>
      <w:rPr>
        <w:i w:val="0"/>
        <w:iCs/>
        <w:sz w:val="12"/>
        <w:szCs w:val="18"/>
      </w:rPr>
    </w:pPr>
    <w:r w:rsidRPr="00BF4A0F">
      <w:rPr>
        <w:rStyle w:val="DuidelijkcitaatChar"/>
        <w:i/>
        <w:iCs w:val="0"/>
        <w:sz w:val="16"/>
        <w:szCs w:val="18"/>
      </w:rPr>
      <w:t>Aanbesteding gemeente Tilburg</w:t>
    </w:r>
    <w:r w:rsidR="006511CD" w:rsidRPr="00BF4A0F">
      <w:rPr>
        <w:rStyle w:val="DuidelijkcitaatChar"/>
        <w:i/>
        <w:iCs w:val="0"/>
        <w:sz w:val="16"/>
        <w:szCs w:val="18"/>
      </w:rPr>
      <w:t xml:space="preserve"> – </w:t>
    </w:r>
    <w:r w:rsidRPr="00BF4A0F">
      <w:rPr>
        <w:rStyle w:val="DuidelijkcitaatChar"/>
        <w:i/>
        <w:iCs w:val="0"/>
        <w:sz w:val="16"/>
        <w:szCs w:val="18"/>
      </w:rPr>
      <w:t>Verkeerstellingen</w:t>
    </w:r>
    <w:r w:rsidR="006511CD" w:rsidRPr="00BF4A0F">
      <w:rPr>
        <w:rStyle w:val="DuidelijkcitaatChar"/>
        <w:i/>
        <w:iCs w:val="0"/>
        <w:sz w:val="16"/>
        <w:szCs w:val="18"/>
      </w:rPr>
      <w:t>, raamovereenkomst (bijlage 3)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5A846" w14:textId="77777777" w:rsidR="007138F1" w:rsidRDefault="007138F1" w:rsidP="00F91A8A">
      <w:pPr>
        <w:spacing w:line="240" w:lineRule="auto"/>
      </w:pPr>
      <w:r>
        <w:separator/>
      </w:r>
    </w:p>
  </w:footnote>
  <w:footnote w:type="continuationSeparator" w:id="0">
    <w:p w14:paraId="11514517" w14:textId="77777777" w:rsidR="007138F1" w:rsidRDefault="007138F1" w:rsidP="00F91A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95"/>
    <w:rsid w:val="00024548"/>
    <w:rsid w:val="000A6A36"/>
    <w:rsid w:val="000E089A"/>
    <w:rsid w:val="000E27D1"/>
    <w:rsid w:val="0015037C"/>
    <w:rsid w:val="0016436D"/>
    <w:rsid w:val="00183BFF"/>
    <w:rsid w:val="00186254"/>
    <w:rsid w:val="001C3D9E"/>
    <w:rsid w:val="002143A2"/>
    <w:rsid w:val="003747B2"/>
    <w:rsid w:val="00396DD0"/>
    <w:rsid w:val="003D3094"/>
    <w:rsid w:val="00404F25"/>
    <w:rsid w:val="0040782B"/>
    <w:rsid w:val="00420759"/>
    <w:rsid w:val="0042274D"/>
    <w:rsid w:val="004B58CA"/>
    <w:rsid w:val="004D0177"/>
    <w:rsid w:val="004D41FC"/>
    <w:rsid w:val="00502DCB"/>
    <w:rsid w:val="0051511D"/>
    <w:rsid w:val="005355A5"/>
    <w:rsid w:val="005A393E"/>
    <w:rsid w:val="0063599E"/>
    <w:rsid w:val="006511CD"/>
    <w:rsid w:val="007138F1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67BB0"/>
    <w:rsid w:val="00976A13"/>
    <w:rsid w:val="009A215E"/>
    <w:rsid w:val="009E3F13"/>
    <w:rsid w:val="00A92C4E"/>
    <w:rsid w:val="00A9425F"/>
    <w:rsid w:val="00AB7BF2"/>
    <w:rsid w:val="00AE5195"/>
    <w:rsid w:val="00B3112B"/>
    <w:rsid w:val="00BA1B56"/>
    <w:rsid w:val="00BF4A0F"/>
    <w:rsid w:val="00C11A89"/>
    <w:rsid w:val="00C3093A"/>
    <w:rsid w:val="00C4694D"/>
    <w:rsid w:val="00C62929"/>
    <w:rsid w:val="00CF7BE8"/>
    <w:rsid w:val="00DB11F0"/>
    <w:rsid w:val="00DD334A"/>
    <w:rsid w:val="00ED79C9"/>
    <w:rsid w:val="00F232ED"/>
    <w:rsid w:val="00F309FC"/>
    <w:rsid w:val="00F43776"/>
    <w:rsid w:val="00F446DD"/>
    <w:rsid w:val="00F864B5"/>
    <w:rsid w:val="00F91A8A"/>
    <w:rsid w:val="00FD3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73166"/>
  <w15:chartTrackingRefBased/>
  <w15:docId w15:val="{67D3A603-0AE9-4E63-AA38-3C582D59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79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ascii="Calibri" w:hAnsi="Calibri" w:cs="Calibri"/>
      <w:i/>
      <w:iCs/>
      <w:color w:val="00B0F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9C9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42274D"/>
    <w:pPr>
      <w:numPr>
        <w:numId w:val="6"/>
      </w:numPr>
      <w:tabs>
        <w:tab w:val="clear" w:pos="360"/>
        <w:tab w:val="num" w:pos="720"/>
      </w:tabs>
      <w:spacing w:line="240" w:lineRule="auto"/>
      <w:ind w:left="720" w:hanging="720"/>
    </w:pPr>
    <w:rPr>
      <w:rFonts w:ascii="Trade Gothic LT Pro Cn" w:hAnsi="Trade Gothic LT Pro Cn"/>
      <w:b w:val="0"/>
      <w:color w:val="002060"/>
      <w:sz w:val="56"/>
      <w:lang w:eastAsia="nl-NL"/>
    </w:rPr>
  </w:style>
  <w:style w:type="character" w:customStyle="1" w:styleId="Kop1-AbChar">
    <w:name w:val="Kop 1 - Ab Char"/>
    <w:basedOn w:val="Standaardalinea-lettertype"/>
    <w:link w:val="Kop1-Ab"/>
    <w:rsid w:val="0042274D"/>
    <w:rPr>
      <w:rFonts w:ascii="Trade Gothic LT Pro Cn" w:eastAsiaTheme="majorEastAsia" w:hAnsi="Trade Gothic LT Pro Cn" w:cstheme="majorBidi"/>
      <w:bCs/>
      <w:color w:val="002060"/>
      <w:sz w:val="56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EA05C960F7AF4CAD47C1CAA8FDA09C" ma:contentTypeVersion="17" ma:contentTypeDescription="Een nieuw document maken." ma:contentTypeScope="" ma:versionID="1fa2e9d779fc5a42782c336161bfc40c">
  <xsd:schema xmlns:xsd="http://www.w3.org/2001/XMLSchema" xmlns:xs="http://www.w3.org/2001/XMLSchema" xmlns:p="http://schemas.microsoft.com/office/2006/metadata/properties" xmlns:ns2="a0cf0202-a5c5-484a-8f56-a5c31f00845a" xmlns:ns4="49f01658-28ed-41cf-833a-44b92edc6edd" xmlns:ns5="21e21e26-8063-4cd9-a35d-77a531918c0a" targetNamespace="http://schemas.microsoft.com/office/2006/metadata/properties" ma:root="true" ma:fieldsID="4ac65f9501f02c0255bc1e58ae00d85f" ns2:_="" ns4:_="" ns5:_="">
    <xsd:import namespace="a0cf0202-a5c5-484a-8f56-a5c31f00845a"/>
    <xsd:import namespace="49f01658-28ed-41cf-833a-44b92edc6edd"/>
    <xsd:import namespace="21e21e26-8063-4cd9-a35d-77a531918c0a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OCR" minOccurs="0"/>
                <xsd:element ref="ns5:MediaServiceLocation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RUI|89abbd5d-206b-48d9-8517-cbb79de65e0a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01658-28ed-41cf-833a-44b92edc6ed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a1a5f4b-76b1-4d47-8dcf-d6c59e31e649}" ma:internalName="TaxCatchAll" ma:showField="CatchAllData" ma:web="49f01658-28ed-41cf-833a-44b92edc6e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e21e26-8063-4cd9-a35d-77a531918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f01658-28ed-41cf-833a-44b92edc6edd">
      <Value>1</Value>
    </TaxCatchAll>
    <lcf76f155ced4ddcb4097134ff3c332f xmlns="21e21e26-8063-4cd9-a35d-77a531918c0a">
      <Terms xmlns="http://schemas.microsoft.com/office/infopath/2007/PartnerControls"/>
    </lcf76f155ced4ddcb4097134ff3c332f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RUI</TermName>
          <TermId xmlns="http://schemas.microsoft.com/office/infopath/2007/PartnerControls">89abbd5d-206b-48d9-8517-cbb79de65e0a</TermId>
        </TermInfo>
      </Terms>
    </d6a0f0c0c0124d58878f9601e6ca6271>
  </documentManagement>
</p:properties>
</file>

<file path=customXml/itemProps1.xml><?xml version="1.0" encoding="utf-8"?>
<ds:datastoreItem xmlns:ds="http://schemas.openxmlformats.org/officeDocument/2006/customXml" ds:itemID="{E4E6FE4F-2434-4760-956D-2241E5AD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49f01658-28ed-41cf-833a-44b92edc6edd"/>
    <ds:schemaRef ds:uri="21e21e26-8063-4cd9-a35d-77a531918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C9907-E3B9-4AA5-AED4-2411D10A12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D81E-F895-40C1-9953-27684623CB59}">
  <ds:schemaRefs>
    <ds:schemaRef ds:uri="http://schemas.microsoft.com/office/2006/metadata/properties"/>
    <ds:schemaRef ds:uri="http://schemas.microsoft.com/office/infopath/2007/PartnerControls"/>
    <ds:schemaRef ds:uri="49f01658-28ed-41cf-833a-44b92edc6edd"/>
    <ds:schemaRef ds:uri="21e21e26-8063-4cd9-a35d-77a531918c0a"/>
    <ds:schemaRef ds:uri="a0cf0202-a5c5-484a-8f56-a5c31f00845a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Harm van der</dc:creator>
  <cp:keywords/>
  <dc:description/>
  <cp:lastModifiedBy>Rijkers - Dubbeld, Sascha</cp:lastModifiedBy>
  <cp:revision>13</cp:revision>
  <dcterms:created xsi:type="dcterms:W3CDTF">2025-03-27T09:15:00Z</dcterms:created>
  <dcterms:modified xsi:type="dcterms:W3CDTF">2025-04-17T12:20:00Z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0x0101009AEA05C960F7AF4CAD47C1CAA8FDA09C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Afdelingnaam">
    <vt:lpwstr>1;#RUI|89abbd5d-206b-48d9-8517-cbb79de65e0a</vt:lpwstr>
  </property>
</Properties>
</file>